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E3F9" w14:textId="3B6DD44C" w:rsidR="00CC363A" w:rsidRPr="0072481F" w:rsidRDefault="00CC363A" w:rsidP="00CC363A">
      <w:pPr>
        <w:pStyle w:val="Tre"/>
        <w:rPr>
          <w:rFonts w:ascii="Calibri" w:hAnsi="Calibri" w:cs="Calibri"/>
          <w:b/>
          <w:bCs/>
        </w:rPr>
      </w:pPr>
      <w:r w:rsidRPr="0072481F">
        <w:rPr>
          <w:rFonts w:ascii="Calibri" w:hAnsi="Calibri" w:cs="Calibri"/>
          <w:b/>
          <w:bCs/>
        </w:rPr>
        <w:t xml:space="preserve">Załącznik nr </w:t>
      </w:r>
      <w:r w:rsidR="0072481F" w:rsidRPr="0072481F">
        <w:rPr>
          <w:rFonts w:ascii="Calibri" w:hAnsi="Calibri" w:cs="Calibri"/>
          <w:b/>
          <w:bCs/>
        </w:rPr>
        <w:t>2.17</w:t>
      </w:r>
    </w:p>
    <w:p w14:paraId="029F2646" w14:textId="1AA74A63" w:rsidR="00747029" w:rsidRDefault="00CC363A">
      <w:r w:rsidRPr="00B41B60">
        <w:rPr>
          <w:rFonts w:ascii="Calibri" w:hAnsi="Calibri" w:cs="Calibri"/>
        </w:rPr>
        <w:t>Dostawa fabrycznie now</w:t>
      </w:r>
      <w:r>
        <w:rPr>
          <w:rFonts w:ascii="Calibri" w:hAnsi="Calibri" w:cs="Calibri"/>
        </w:rPr>
        <w:t>ych</w:t>
      </w:r>
      <w:r w:rsidRPr="00B41B6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drukarek w ilości: 2 sztuk. </w:t>
      </w:r>
      <w:r>
        <w:t xml:space="preserve">przeznaczonych do pracy w gabinetach medycznych, w szczególności do obsługi procesów realizowanych z wykorzystaniem platformy P1 (druk recept, e‑recept, skierowań, zleceń, zaświadczeń oraz innej </w:t>
      </w:r>
      <w:r w:rsidR="00B5289F">
        <w:t>d</w:t>
      </w:r>
      <w:r>
        <w:t>okumentacji pacjenta).</w:t>
      </w:r>
    </w:p>
    <w:p w14:paraId="2E8BF2EB" w14:textId="09180C28" w:rsidR="00747029" w:rsidRDefault="00CC363A">
      <w:r>
        <w:t>Ilość: 2 sztuk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517"/>
        <w:gridCol w:w="2550"/>
        <w:gridCol w:w="2722"/>
      </w:tblGrid>
      <w:tr w:rsidR="00747029" w14:paraId="2273AF02" w14:textId="77777777" w:rsidTr="00CC363A">
        <w:tc>
          <w:tcPr>
            <w:tcW w:w="1276" w:type="dxa"/>
          </w:tcPr>
          <w:p w14:paraId="49F2F0A6" w14:textId="77777777" w:rsidR="00747029" w:rsidRDefault="00CC363A">
            <w:r>
              <w:t>Lp</w:t>
            </w:r>
          </w:p>
        </w:tc>
        <w:tc>
          <w:tcPr>
            <w:tcW w:w="3517" w:type="dxa"/>
          </w:tcPr>
          <w:p w14:paraId="0806E188" w14:textId="77777777" w:rsidR="00747029" w:rsidRDefault="00CC363A">
            <w:r>
              <w:t>Parametr</w:t>
            </w:r>
          </w:p>
        </w:tc>
        <w:tc>
          <w:tcPr>
            <w:tcW w:w="2550" w:type="dxa"/>
          </w:tcPr>
          <w:p w14:paraId="0B06CDFD" w14:textId="77777777" w:rsidR="00747029" w:rsidRDefault="00CC363A">
            <w:r>
              <w:t>Wymagane, minimalne parametry techniczne</w:t>
            </w:r>
          </w:p>
        </w:tc>
        <w:tc>
          <w:tcPr>
            <w:tcW w:w="2722" w:type="dxa"/>
          </w:tcPr>
          <w:p w14:paraId="1F192380" w14:textId="77777777" w:rsidR="00747029" w:rsidRDefault="00CC363A">
            <w:r>
              <w:t>Parametry oferowanego sprzętu</w:t>
            </w:r>
          </w:p>
        </w:tc>
      </w:tr>
      <w:tr w:rsidR="00747029" w14:paraId="401502F2" w14:textId="77777777" w:rsidTr="00CC363A">
        <w:tc>
          <w:tcPr>
            <w:tcW w:w="1276" w:type="dxa"/>
          </w:tcPr>
          <w:p w14:paraId="4B0D9A78" w14:textId="77777777" w:rsidR="00747029" w:rsidRDefault="00CC363A">
            <w:r>
              <w:t>1</w:t>
            </w:r>
          </w:p>
        </w:tc>
        <w:tc>
          <w:tcPr>
            <w:tcW w:w="3517" w:type="dxa"/>
          </w:tcPr>
          <w:p w14:paraId="63EBD704" w14:textId="77777777" w:rsidR="00747029" w:rsidRDefault="00CC363A">
            <w:r>
              <w:t>Rodzaj urządzenia</w:t>
            </w:r>
          </w:p>
        </w:tc>
        <w:tc>
          <w:tcPr>
            <w:tcW w:w="2550" w:type="dxa"/>
          </w:tcPr>
          <w:p w14:paraId="69A4A418" w14:textId="77777777" w:rsidR="00747029" w:rsidRDefault="00CC363A">
            <w:r>
              <w:t>Drukarka laserowa monochromatyczna, klasa biznes</w:t>
            </w:r>
          </w:p>
        </w:tc>
        <w:tc>
          <w:tcPr>
            <w:tcW w:w="2722" w:type="dxa"/>
          </w:tcPr>
          <w:p w14:paraId="0CD178E1" w14:textId="77777777" w:rsidR="0064798D" w:rsidRDefault="0064798D"/>
          <w:p w14:paraId="6C381F48" w14:textId="6F042377" w:rsidR="00747029" w:rsidRDefault="0064798D">
            <w:r>
              <w:t>……………………………………</w:t>
            </w:r>
          </w:p>
        </w:tc>
      </w:tr>
      <w:tr w:rsidR="00747029" w14:paraId="4963CB54" w14:textId="77777777" w:rsidTr="00CC363A">
        <w:tc>
          <w:tcPr>
            <w:tcW w:w="1276" w:type="dxa"/>
          </w:tcPr>
          <w:p w14:paraId="011EC613" w14:textId="77777777" w:rsidR="00747029" w:rsidRDefault="00CC363A">
            <w:r>
              <w:t>2</w:t>
            </w:r>
          </w:p>
        </w:tc>
        <w:tc>
          <w:tcPr>
            <w:tcW w:w="3517" w:type="dxa"/>
          </w:tcPr>
          <w:p w14:paraId="14A1774F" w14:textId="77777777" w:rsidR="00747029" w:rsidRDefault="00CC363A">
            <w:r>
              <w:t>Przeznaczenie</w:t>
            </w:r>
          </w:p>
        </w:tc>
        <w:tc>
          <w:tcPr>
            <w:tcW w:w="2550" w:type="dxa"/>
          </w:tcPr>
          <w:p w14:paraId="116AD238" w14:textId="77777777" w:rsidR="00747029" w:rsidRDefault="00CC363A">
            <w:r>
              <w:t>Drukarka gabinetowa – obsługa pacjenta (P1)</w:t>
            </w:r>
          </w:p>
        </w:tc>
        <w:tc>
          <w:tcPr>
            <w:tcW w:w="2722" w:type="dxa"/>
          </w:tcPr>
          <w:p w14:paraId="4A0F5605" w14:textId="057A59E5" w:rsidR="00747029" w:rsidRDefault="00CC363A">
            <w:r>
              <w:t>Tak/Nie</w:t>
            </w:r>
          </w:p>
        </w:tc>
      </w:tr>
      <w:tr w:rsidR="00747029" w14:paraId="5AFA28DA" w14:textId="77777777" w:rsidTr="00CC363A">
        <w:tc>
          <w:tcPr>
            <w:tcW w:w="1276" w:type="dxa"/>
          </w:tcPr>
          <w:p w14:paraId="147C3F05" w14:textId="77777777" w:rsidR="00747029" w:rsidRDefault="00CC363A">
            <w:r>
              <w:t>3</w:t>
            </w:r>
          </w:p>
        </w:tc>
        <w:tc>
          <w:tcPr>
            <w:tcW w:w="3517" w:type="dxa"/>
          </w:tcPr>
          <w:p w14:paraId="7D8A4CB3" w14:textId="77777777" w:rsidR="00747029" w:rsidRDefault="00CC363A">
            <w:r>
              <w:t>Menu urządzenia</w:t>
            </w:r>
          </w:p>
        </w:tc>
        <w:tc>
          <w:tcPr>
            <w:tcW w:w="2550" w:type="dxa"/>
          </w:tcPr>
          <w:p w14:paraId="3DAD5D79" w14:textId="77777777" w:rsidR="00747029" w:rsidRDefault="00CC363A">
            <w:r>
              <w:t>Język polski</w:t>
            </w:r>
          </w:p>
        </w:tc>
        <w:tc>
          <w:tcPr>
            <w:tcW w:w="2722" w:type="dxa"/>
          </w:tcPr>
          <w:p w14:paraId="3EE7BAE8" w14:textId="41D749B5" w:rsidR="00747029" w:rsidRDefault="00CC363A">
            <w:r>
              <w:t>Tak/Nie</w:t>
            </w:r>
          </w:p>
        </w:tc>
      </w:tr>
      <w:tr w:rsidR="00747029" w14:paraId="77A3EBED" w14:textId="77777777" w:rsidTr="00CC363A">
        <w:tc>
          <w:tcPr>
            <w:tcW w:w="1276" w:type="dxa"/>
          </w:tcPr>
          <w:p w14:paraId="49FE137A" w14:textId="77777777" w:rsidR="00747029" w:rsidRDefault="00CC363A">
            <w:r>
              <w:t>4</w:t>
            </w:r>
          </w:p>
        </w:tc>
        <w:tc>
          <w:tcPr>
            <w:tcW w:w="3517" w:type="dxa"/>
          </w:tcPr>
          <w:p w14:paraId="333E18D2" w14:textId="77777777" w:rsidR="00747029" w:rsidRDefault="00CC363A">
            <w:r>
              <w:t>Maksymalny cykl miesięczny</w:t>
            </w:r>
          </w:p>
        </w:tc>
        <w:tc>
          <w:tcPr>
            <w:tcW w:w="2550" w:type="dxa"/>
          </w:tcPr>
          <w:p w14:paraId="704B0089" w14:textId="77777777" w:rsidR="00747029" w:rsidRDefault="00CC363A">
            <w:r>
              <w:t>min. 70 000 stron</w:t>
            </w:r>
          </w:p>
        </w:tc>
        <w:tc>
          <w:tcPr>
            <w:tcW w:w="2722" w:type="dxa"/>
          </w:tcPr>
          <w:p w14:paraId="08607638" w14:textId="7B338256" w:rsidR="00747029" w:rsidRDefault="00CC363A">
            <w:r>
              <w:t>Tak/Nie</w:t>
            </w:r>
          </w:p>
        </w:tc>
      </w:tr>
      <w:tr w:rsidR="00747029" w14:paraId="214CA0EB" w14:textId="77777777" w:rsidTr="00CC363A">
        <w:tc>
          <w:tcPr>
            <w:tcW w:w="1276" w:type="dxa"/>
          </w:tcPr>
          <w:p w14:paraId="669EDC08" w14:textId="77777777" w:rsidR="00747029" w:rsidRDefault="00CC363A">
            <w:r>
              <w:t>5</w:t>
            </w:r>
          </w:p>
        </w:tc>
        <w:tc>
          <w:tcPr>
            <w:tcW w:w="3517" w:type="dxa"/>
          </w:tcPr>
          <w:p w14:paraId="776BFF56" w14:textId="77777777" w:rsidR="00747029" w:rsidRDefault="00CC363A">
            <w:r>
              <w:t>Rekomendowany cykl miesięczny</w:t>
            </w:r>
          </w:p>
        </w:tc>
        <w:tc>
          <w:tcPr>
            <w:tcW w:w="2550" w:type="dxa"/>
          </w:tcPr>
          <w:p w14:paraId="052F7DAF" w14:textId="77777777" w:rsidR="00747029" w:rsidRDefault="00CC363A">
            <w:r>
              <w:t>500 – 5 000 stron</w:t>
            </w:r>
          </w:p>
        </w:tc>
        <w:tc>
          <w:tcPr>
            <w:tcW w:w="2722" w:type="dxa"/>
          </w:tcPr>
          <w:p w14:paraId="09F5445F" w14:textId="021C186E" w:rsidR="00747029" w:rsidRDefault="00CC363A">
            <w:r>
              <w:t>Tak/Nie</w:t>
            </w:r>
          </w:p>
        </w:tc>
      </w:tr>
      <w:tr w:rsidR="00747029" w14:paraId="1452DB11" w14:textId="77777777" w:rsidTr="00CC363A">
        <w:tc>
          <w:tcPr>
            <w:tcW w:w="1276" w:type="dxa"/>
          </w:tcPr>
          <w:p w14:paraId="13C617E3" w14:textId="77777777" w:rsidR="00747029" w:rsidRDefault="00CC363A">
            <w:r>
              <w:t>6</w:t>
            </w:r>
          </w:p>
        </w:tc>
        <w:tc>
          <w:tcPr>
            <w:tcW w:w="3517" w:type="dxa"/>
          </w:tcPr>
          <w:p w14:paraId="318F2201" w14:textId="77777777" w:rsidR="00747029" w:rsidRDefault="00CC363A">
            <w:r>
              <w:t>Prędkość druku (ISO/IEC 24734)</w:t>
            </w:r>
          </w:p>
        </w:tc>
        <w:tc>
          <w:tcPr>
            <w:tcW w:w="2550" w:type="dxa"/>
          </w:tcPr>
          <w:p w14:paraId="5B183F3A" w14:textId="77777777" w:rsidR="00747029" w:rsidRDefault="00CC363A">
            <w:r>
              <w:t>min. 25 str./min (A4, mono)</w:t>
            </w:r>
          </w:p>
        </w:tc>
        <w:tc>
          <w:tcPr>
            <w:tcW w:w="2722" w:type="dxa"/>
          </w:tcPr>
          <w:p w14:paraId="4C3E7D1F" w14:textId="0AE1D8C1" w:rsidR="00747029" w:rsidRDefault="00CC363A">
            <w:r>
              <w:t>Tak/Nie</w:t>
            </w:r>
          </w:p>
        </w:tc>
      </w:tr>
      <w:tr w:rsidR="00747029" w14:paraId="36BA735B" w14:textId="77777777" w:rsidTr="00CC363A">
        <w:tc>
          <w:tcPr>
            <w:tcW w:w="1276" w:type="dxa"/>
          </w:tcPr>
          <w:p w14:paraId="49AAD59F" w14:textId="77777777" w:rsidR="00747029" w:rsidRDefault="00CC363A">
            <w:r>
              <w:t>7</w:t>
            </w:r>
          </w:p>
        </w:tc>
        <w:tc>
          <w:tcPr>
            <w:tcW w:w="3517" w:type="dxa"/>
          </w:tcPr>
          <w:p w14:paraId="39D20250" w14:textId="77777777" w:rsidR="00747029" w:rsidRDefault="00CC363A">
            <w:r>
              <w:t>Druk dwustronny</w:t>
            </w:r>
          </w:p>
        </w:tc>
        <w:tc>
          <w:tcPr>
            <w:tcW w:w="2550" w:type="dxa"/>
          </w:tcPr>
          <w:p w14:paraId="48AF90D4" w14:textId="77777777" w:rsidR="00747029" w:rsidRDefault="00CC363A">
            <w:r>
              <w:t>Automatyczny (duplex)</w:t>
            </w:r>
          </w:p>
        </w:tc>
        <w:tc>
          <w:tcPr>
            <w:tcW w:w="2722" w:type="dxa"/>
          </w:tcPr>
          <w:p w14:paraId="1253DFB9" w14:textId="15451EB6" w:rsidR="00747029" w:rsidRDefault="00CC363A">
            <w:r>
              <w:t>Tak/Nie</w:t>
            </w:r>
          </w:p>
        </w:tc>
      </w:tr>
      <w:tr w:rsidR="00747029" w14:paraId="257EAC6F" w14:textId="77777777" w:rsidTr="00CC363A">
        <w:tc>
          <w:tcPr>
            <w:tcW w:w="1276" w:type="dxa"/>
          </w:tcPr>
          <w:p w14:paraId="29E837E9" w14:textId="77777777" w:rsidR="00747029" w:rsidRDefault="00CC363A">
            <w:r>
              <w:t>8</w:t>
            </w:r>
          </w:p>
        </w:tc>
        <w:tc>
          <w:tcPr>
            <w:tcW w:w="3517" w:type="dxa"/>
          </w:tcPr>
          <w:p w14:paraId="4CB5B4EB" w14:textId="77777777" w:rsidR="00747029" w:rsidRDefault="00CC363A">
            <w:r>
              <w:t>Rozdzielczość druku</w:t>
            </w:r>
          </w:p>
        </w:tc>
        <w:tc>
          <w:tcPr>
            <w:tcW w:w="2550" w:type="dxa"/>
          </w:tcPr>
          <w:p w14:paraId="71EA7BF3" w14:textId="77777777" w:rsidR="00747029" w:rsidRDefault="00CC363A">
            <w:r>
              <w:t>min. 1200 × 1200 dpi</w:t>
            </w:r>
          </w:p>
        </w:tc>
        <w:tc>
          <w:tcPr>
            <w:tcW w:w="2722" w:type="dxa"/>
          </w:tcPr>
          <w:p w14:paraId="4BA21EA6" w14:textId="17B7F83D" w:rsidR="00747029" w:rsidRDefault="00CC363A">
            <w:r>
              <w:t>Tak/Nie</w:t>
            </w:r>
          </w:p>
        </w:tc>
      </w:tr>
      <w:tr w:rsidR="00747029" w14:paraId="30DA3FEB" w14:textId="77777777" w:rsidTr="00CC363A">
        <w:tc>
          <w:tcPr>
            <w:tcW w:w="1276" w:type="dxa"/>
          </w:tcPr>
          <w:p w14:paraId="07A9E7E8" w14:textId="77777777" w:rsidR="00747029" w:rsidRDefault="00CC363A">
            <w:r>
              <w:t>9</w:t>
            </w:r>
          </w:p>
        </w:tc>
        <w:tc>
          <w:tcPr>
            <w:tcW w:w="3517" w:type="dxa"/>
          </w:tcPr>
          <w:p w14:paraId="1C3270FF" w14:textId="77777777" w:rsidR="00747029" w:rsidRDefault="00CC363A">
            <w:r>
              <w:t>Czas pierwszego wydruku</w:t>
            </w:r>
          </w:p>
        </w:tc>
        <w:tc>
          <w:tcPr>
            <w:tcW w:w="2550" w:type="dxa"/>
          </w:tcPr>
          <w:p w14:paraId="5625A593" w14:textId="77777777" w:rsidR="00747029" w:rsidRDefault="00CC363A">
            <w:r>
              <w:t>poniżej 6 sekund</w:t>
            </w:r>
          </w:p>
        </w:tc>
        <w:tc>
          <w:tcPr>
            <w:tcW w:w="2722" w:type="dxa"/>
          </w:tcPr>
          <w:p w14:paraId="7D4DE86B" w14:textId="07BAF55F" w:rsidR="00747029" w:rsidRDefault="00CC363A">
            <w:r>
              <w:t>Tak/Nie</w:t>
            </w:r>
          </w:p>
        </w:tc>
      </w:tr>
      <w:tr w:rsidR="00747029" w14:paraId="22B4CCC2" w14:textId="77777777" w:rsidTr="00CC363A">
        <w:tc>
          <w:tcPr>
            <w:tcW w:w="1276" w:type="dxa"/>
          </w:tcPr>
          <w:p w14:paraId="3FD2D557" w14:textId="77777777" w:rsidR="00747029" w:rsidRDefault="00CC363A">
            <w:r>
              <w:t>10</w:t>
            </w:r>
          </w:p>
        </w:tc>
        <w:tc>
          <w:tcPr>
            <w:tcW w:w="3517" w:type="dxa"/>
          </w:tcPr>
          <w:p w14:paraId="164F4293" w14:textId="77777777" w:rsidR="00747029" w:rsidRDefault="00CC363A">
            <w:r>
              <w:t>Języki druku</w:t>
            </w:r>
          </w:p>
        </w:tc>
        <w:tc>
          <w:tcPr>
            <w:tcW w:w="2550" w:type="dxa"/>
          </w:tcPr>
          <w:p w14:paraId="79B9BE51" w14:textId="77777777" w:rsidR="00747029" w:rsidRDefault="00CC363A">
            <w:r>
              <w:t>PCL5e, PCL6, PostScript 3, PDF</w:t>
            </w:r>
          </w:p>
        </w:tc>
        <w:tc>
          <w:tcPr>
            <w:tcW w:w="2722" w:type="dxa"/>
          </w:tcPr>
          <w:p w14:paraId="65C71D1D" w14:textId="2A63F7FF" w:rsidR="00747029" w:rsidRDefault="00CC363A">
            <w:r>
              <w:t>Tak/Nie</w:t>
            </w:r>
          </w:p>
        </w:tc>
      </w:tr>
      <w:tr w:rsidR="00747029" w14:paraId="10348F2D" w14:textId="77777777" w:rsidTr="00CC363A">
        <w:tc>
          <w:tcPr>
            <w:tcW w:w="1276" w:type="dxa"/>
          </w:tcPr>
          <w:p w14:paraId="0D20058C" w14:textId="77777777" w:rsidR="00747029" w:rsidRDefault="00CC363A">
            <w:r>
              <w:t>11</w:t>
            </w:r>
          </w:p>
        </w:tc>
        <w:tc>
          <w:tcPr>
            <w:tcW w:w="3517" w:type="dxa"/>
          </w:tcPr>
          <w:p w14:paraId="208181E3" w14:textId="77777777" w:rsidR="00747029" w:rsidRDefault="00CC363A">
            <w:r>
              <w:t>Źródło wydruków</w:t>
            </w:r>
          </w:p>
        </w:tc>
        <w:tc>
          <w:tcPr>
            <w:tcW w:w="2550" w:type="dxa"/>
          </w:tcPr>
          <w:p w14:paraId="23609385" w14:textId="77777777" w:rsidR="00747029" w:rsidRDefault="00CC363A">
            <w:r>
              <w:t>Komputery PC, systemy gabinetowe, sieć LAN</w:t>
            </w:r>
          </w:p>
        </w:tc>
        <w:tc>
          <w:tcPr>
            <w:tcW w:w="2722" w:type="dxa"/>
          </w:tcPr>
          <w:p w14:paraId="4B0815AE" w14:textId="582DAF7D" w:rsidR="00747029" w:rsidRDefault="00CC363A">
            <w:r>
              <w:t>Tak/Nie</w:t>
            </w:r>
          </w:p>
        </w:tc>
      </w:tr>
      <w:tr w:rsidR="00747029" w14:paraId="0E28EEA4" w14:textId="77777777" w:rsidTr="00CC363A">
        <w:tc>
          <w:tcPr>
            <w:tcW w:w="1276" w:type="dxa"/>
          </w:tcPr>
          <w:p w14:paraId="4B657874" w14:textId="77777777" w:rsidR="00747029" w:rsidRDefault="00CC363A">
            <w:r>
              <w:t>12</w:t>
            </w:r>
          </w:p>
        </w:tc>
        <w:tc>
          <w:tcPr>
            <w:tcW w:w="3517" w:type="dxa"/>
          </w:tcPr>
          <w:p w14:paraId="0ECAE272" w14:textId="77777777" w:rsidR="00747029" w:rsidRDefault="00CC363A">
            <w:r>
              <w:t>Protokoły druku sieciowego</w:t>
            </w:r>
          </w:p>
        </w:tc>
        <w:tc>
          <w:tcPr>
            <w:tcW w:w="2550" w:type="dxa"/>
          </w:tcPr>
          <w:p w14:paraId="185DDCE6" w14:textId="77777777" w:rsidR="00747029" w:rsidRDefault="00CC363A">
            <w:r>
              <w:t>IPP, LPD, Port 9100, WSD</w:t>
            </w:r>
          </w:p>
        </w:tc>
        <w:tc>
          <w:tcPr>
            <w:tcW w:w="2722" w:type="dxa"/>
          </w:tcPr>
          <w:p w14:paraId="63F020D8" w14:textId="6BB2394B" w:rsidR="00747029" w:rsidRDefault="00CC363A">
            <w:r>
              <w:t>Tak/Nie</w:t>
            </w:r>
          </w:p>
        </w:tc>
      </w:tr>
      <w:tr w:rsidR="00747029" w14:paraId="53C21C43" w14:textId="77777777" w:rsidTr="00CC363A">
        <w:tc>
          <w:tcPr>
            <w:tcW w:w="1276" w:type="dxa"/>
          </w:tcPr>
          <w:p w14:paraId="5357B9D5" w14:textId="77777777" w:rsidR="00747029" w:rsidRDefault="00CC363A">
            <w:r>
              <w:t>13</w:t>
            </w:r>
          </w:p>
        </w:tc>
        <w:tc>
          <w:tcPr>
            <w:tcW w:w="3517" w:type="dxa"/>
          </w:tcPr>
          <w:p w14:paraId="6780F951" w14:textId="77777777" w:rsidR="00747029" w:rsidRDefault="00CC363A">
            <w:r>
              <w:t>Protokoły sieciowe</w:t>
            </w:r>
          </w:p>
        </w:tc>
        <w:tc>
          <w:tcPr>
            <w:tcW w:w="2550" w:type="dxa"/>
          </w:tcPr>
          <w:p w14:paraId="59E98991" w14:textId="77777777" w:rsidR="00747029" w:rsidRDefault="00CC363A">
            <w:r>
              <w:t>IPv4, IPv6, HTTPS, SNMP</w:t>
            </w:r>
          </w:p>
        </w:tc>
        <w:tc>
          <w:tcPr>
            <w:tcW w:w="2722" w:type="dxa"/>
          </w:tcPr>
          <w:p w14:paraId="6F4F6427" w14:textId="2F4CE38A" w:rsidR="00747029" w:rsidRDefault="00CC363A">
            <w:r>
              <w:t>Tak/Nie</w:t>
            </w:r>
          </w:p>
        </w:tc>
      </w:tr>
      <w:tr w:rsidR="00747029" w14:paraId="7A649C11" w14:textId="77777777" w:rsidTr="00CC363A">
        <w:tc>
          <w:tcPr>
            <w:tcW w:w="1276" w:type="dxa"/>
          </w:tcPr>
          <w:p w14:paraId="58C305FD" w14:textId="77777777" w:rsidR="00747029" w:rsidRDefault="00CC363A">
            <w:r>
              <w:t>14</w:t>
            </w:r>
          </w:p>
        </w:tc>
        <w:tc>
          <w:tcPr>
            <w:tcW w:w="3517" w:type="dxa"/>
          </w:tcPr>
          <w:p w14:paraId="4CC997F8" w14:textId="77777777" w:rsidR="00747029" w:rsidRDefault="00CC363A">
            <w:r>
              <w:t>Administracja sieciowa</w:t>
            </w:r>
          </w:p>
        </w:tc>
        <w:tc>
          <w:tcPr>
            <w:tcW w:w="2550" w:type="dxa"/>
          </w:tcPr>
          <w:p w14:paraId="6CD7F5DC" w14:textId="77777777" w:rsidR="00747029" w:rsidRDefault="00CC363A">
            <w:r>
              <w:t>SNMP, HTTP/HTTPS, DHCP</w:t>
            </w:r>
          </w:p>
        </w:tc>
        <w:tc>
          <w:tcPr>
            <w:tcW w:w="2722" w:type="dxa"/>
          </w:tcPr>
          <w:p w14:paraId="33FFE0EC" w14:textId="33C1F130" w:rsidR="00747029" w:rsidRDefault="00CC363A">
            <w:r>
              <w:t>Tak/Nie</w:t>
            </w:r>
          </w:p>
        </w:tc>
      </w:tr>
      <w:tr w:rsidR="00747029" w14:paraId="64FFB011" w14:textId="77777777" w:rsidTr="00CC363A">
        <w:tc>
          <w:tcPr>
            <w:tcW w:w="1276" w:type="dxa"/>
          </w:tcPr>
          <w:p w14:paraId="00C42C52" w14:textId="77777777" w:rsidR="00747029" w:rsidRDefault="00CC363A">
            <w:r>
              <w:t>15</w:t>
            </w:r>
          </w:p>
        </w:tc>
        <w:tc>
          <w:tcPr>
            <w:tcW w:w="3517" w:type="dxa"/>
          </w:tcPr>
          <w:p w14:paraId="00E4E7E3" w14:textId="77777777" w:rsidR="00747029" w:rsidRDefault="00CC363A">
            <w:r>
              <w:t>Obsługiwane formaty papieru</w:t>
            </w:r>
          </w:p>
        </w:tc>
        <w:tc>
          <w:tcPr>
            <w:tcW w:w="2550" w:type="dxa"/>
          </w:tcPr>
          <w:p w14:paraId="68A09561" w14:textId="77777777" w:rsidR="00747029" w:rsidRDefault="00CC363A">
            <w:r>
              <w:t xml:space="preserve">A4, A5, A6, Letter, Legal, koperty DL; formaty formularzy stosowane w dokumentach medycznych (recepty, </w:t>
            </w:r>
            <w:r>
              <w:lastRenderedPageBreak/>
              <w:t>skierowania, zaświadczenia – P1)</w:t>
            </w:r>
          </w:p>
        </w:tc>
        <w:tc>
          <w:tcPr>
            <w:tcW w:w="2722" w:type="dxa"/>
          </w:tcPr>
          <w:p w14:paraId="738F8C20" w14:textId="324E7FED" w:rsidR="00747029" w:rsidRDefault="00CC363A">
            <w:r>
              <w:lastRenderedPageBreak/>
              <w:t>Tak/Nie</w:t>
            </w:r>
          </w:p>
        </w:tc>
      </w:tr>
      <w:tr w:rsidR="00747029" w14:paraId="25F39B5A" w14:textId="77777777" w:rsidTr="00CC363A">
        <w:tc>
          <w:tcPr>
            <w:tcW w:w="1276" w:type="dxa"/>
          </w:tcPr>
          <w:p w14:paraId="40127389" w14:textId="77777777" w:rsidR="00747029" w:rsidRDefault="00CC363A">
            <w:r>
              <w:t>16</w:t>
            </w:r>
          </w:p>
        </w:tc>
        <w:tc>
          <w:tcPr>
            <w:tcW w:w="3517" w:type="dxa"/>
          </w:tcPr>
          <w:p w14:paraId="1EE7362C" w14:textId="77777777" w:rsidR="00747029" w:rsidRDefault="00CC363A">
            <w:r>
              <w:t>Rodzaje nośników</w:t>
            </w:r>
          </w:p>
        </w:tc>
        <w:tc>
          <w:tcPr>
            <w:tcW w:w="2550" w:type="dxa"/>
          </w:tcPr>
          <w:p w14:paraId="271602F0" w14:textId="77777777" w:rsidR="00747029" w:rsidRDefault="00CC363A">
            <w:r>
              <w:t>Papier zwykły, papier firmowy, papier makulaturowy; papier do formularzy medycznych</w:t>
            </w:r>
          </w:p>
        </w:tc>
        <w:tc>
          <w:tcPr>
            <w:tcW w:w="2722" w:type="dxa"/>
          </w:tcPr>
          <w:p w14:paraId="127B7992" w14:textId="088E7780" w:rsidR="00747029" w:rsidRDefault="00CC363A">
            <w:r>
              <w:t>Tak/Nie</w:t>
            </w:r>
          </w:p>
        </w:tc>
      </w:tr>
      <w:tr w:rsidR="00747029" w14:paraId="23996805" w14:textId="77777777" w:rsidTr="00CC363A">
        <w:tc>
          <w:tcPr>
            <w:tcW w:w="1276" w:type="dxa"/>
          </w:tcPr>
          <w:p w14:paraId="0D9B7FD9" w14:textId="77777777" w:rsidR="00747029" w:rsidRDefault="00CC363A">
            <w:r>
              <w:t>17</w:t>
            </w:r>
          </w:p>
        </w:tc>
        <w:tc>
          <w:tcPr>
            <w:tcW w:w="3517" w:type="dxa"/>
          </w:tcPr>
          <w:p w14:paraId="21846B7F" w14:textId="77777777" w:rsidR="00747029" w:rsidRDefault="00CC363A">
            <w:r>
              <w:t>Obsługa papieru</w:t>
            </w:r>
          </w:p>
        </w:tc>
        <w:tc>
          <w:tcPr>
            <w:tcW w:w="2550" w:type="dxa"/>
          </w:tcPr>
          <w:p w14:paraId="701C9B6F" w14:textId="77777777" w:rsidR="00747029" w:rsidRDefault="00CC363A">
            <w:r>
              <w:t>Podajnik główny min. 330 arkuszy; podajnik dodatkowy/uniwersalny min. 80 arkuszy</w:t>
            </w:r>
          </w:p>
        </w:tc>
        <w:tc>
          <w:tcPr>
            <w:tcW w:w="2722" w:type="dxa"/>
          </w:tcPr>
          <w:p w14:paraId="1483E94A" w14:textId="5C8B1927" w:rsidR="00747029" w:rsidRDefault="00CC363A">
            <w:r>
              <w:t>Tak/Nie</w:t>
            </w:r>
          </w:p>
        </w:tc>
      </w:tr>
      <w:tr w:rsidR="00747029" w14:paraId="55920058" w14:textId="77777777" w:rsidTr="00CC363A">
        <w:tc>
          <w:tcPr>
            <w:tcW w:w="1276" w:type="dxa"/>
          </w:tcPr>
          <w:p w14:paraId="4F383AC4" w14:textId="77777777" w:rsidR="00747029" w:rsidRDefault="00CC363A">
            <w:r>
              <w:t>18</w:t>
            </w:r>
          </w:p>
        </w:tc>
        <w:tc>
          <w:tcPr>
            <w:tcW w:w="3517" w:type="dxa"/>
          </w:tcPr>
          <w:p w14:paraId="3B335ED3" w14:textId="77777777" w:rsidR="00747029" w:rsidRDefault="00CC363A">
            <w:r>
              <w:t>Komunikacja</w:t>
            </w:r>
          </w:p>
        </w:tc>
        <w:tc>
          <w:tcPr>
            <w:tcW w:w="2550" w:type="dxa"/>
          </w:tcPr>
          <w:p w14:paraId="3CC99487" w14:textId="77777777" w:rsidR="00747029" w:rsidRDefault="00CC363A">
            <w:r>
              <w:t>USB 2.0 lub lepsze, Ethernet (10/100/1000)</w:t>
            </w:r>
          </w:p>
        </w:tc>
        <w:tc>
          <w:tcPr>
            <w:tcW w:w="2722" w:type="dxa"/>
          </w:tcPr>
          <w:p w14:paraId="1C53CAA6" w14:textId="5F50DB16" w:rsidR="00747029" w:rsidRDefault="00CC363A">
            <w:r>
              <w:t>Tak/Nie</w:t>
            </w:r>
          </w:p>
        </w:tc>
      </w:tr>
      <w:tr w:rsidR="00747029" w14:paraId="7C3E38F7" w14:textId="77777777" w:rsidTr="00CC363A">
        <w:tc>
          <w:tcPr>
            <w:tcW w:w="1276" w:type="dxa"/>
          </w:tcPr>
          <w:p w14:paraId="5D241917" w14:textId="77777777" w:rsidR="00747029" w:rsidRDefault="00CC363A">
            <w:r>
              <w:t>19</w:t>
            </w:r>
          </w:p>
        </w:tc>
        <w:tc>
          <w:tcPr>
            <w:tcW w:w="3517" w:type="dxa"/>
          </w:tcPr>
          <w:p w14:paraId="4CE3817D" w14:textId="77777777" w:rsidR="00747029" w:rsidRDefault="00CC363A">
            <w:r>
              <w:t>Łączność bezprzewodowa</w:t>
            </w:r>
          </w:p>
        </w:tc>
        <w:tc>
          <w:tcPr>
            <w:tcW w:w="2550" w:type="dxa"/>
          </w:tcPr>
          <w:p w14:paraId="4EEB7519" w14:textId="77777777" w:rsidR="00747029" w:rsidRDefault="00CC363A">
            <w:r>
              <w:t>Nie wymagana</w:t>
            </w:r>
          </w:p>
        </w:tc>
        <w:tc>
          <w:tcPr>
            <w:tcW w:w="2722" w:type="dxa"/>
          </w:tcPr>
          <w:p w14:paraId="39F80E02" w14:textId="3BF1C6BD" w:rsidR="00747029" w:rsidRDefault="00CC363A">
            <w:r>
              <w:t>Tak/Nie</w:t>
            </w:r>
          </w:p>
        </w:tc>
      </w:tr>
      <w:tr w:rsidR="00747029" w14:paraId="74B5022D" w14:textId="77777777" w:rsidTr="00CC363A">
        <w:tc>
          <w:tcPr>
            <w:tcW w:w="1276" w:type="dxa"/>
          </w:tcPr>
          <w:p w14:paraId="7A1C5E8D" w14:textId="77777777" w:rsidR="00747029" w:rsidRDefault="00CC363A">
            <w:r>
              <w:t>20</w:t>
            </w:r>
          </w:p>
        </w:tc>
        <w:tc>
          <w:tcPr>
            <w:tcW w:w="3517" w:type="dxa"/>
          </w:tcPr>
          <w:p w14:paraId="2D644D1F" w14:textId="77777777" w:rsidR="00747029" w:rsidRDefault="00CC363A">
            <w:r>
              <w:t>Wyświetlacz</w:t>
            </w:r>
          </w:p>
        </w:tc>
        <w:tc>
          <w:tcPr>
            <w:tcW w:w="2550" w:type="dxa"/>
          </w:tcPr>
          <w:p w14:paraId="7BEF6883" w14:textId="77777777" w:rsidR="00747029" w:rsidRDefault="00CC363A">
            <w:r>
              <w:t>Wbudowany wyświetlacz LCD</w:t>
            </w:r>
          </w:p>
        </w:tc>
        <w:tc>
          <w:tcPr>
            <w:tcW w:w="2722" w:type="dxa"/>
          </w:tcPr>
          <w:p w14:paraId="2A896A05" w14:textId="45622224" w:rsidR="00747029" w:rsidRDefault="00CC363A">
            <w:r>
              <w:t>Tak/Nie</w:t>
            </w:r>
          </w:p>
        </w:tc>
      </w:tr>
      <w:tr w:rsidR="00747029" w14:paraId="3C4DB3C1" w14:textId="77777777" w:rsidTr="00CC363A">
        <w:tc>
          <w:tcPr>
            <w:tcW w:w="1276" w:type="dxa"/>
          </w:tcPr>
          <w:p w14:paraId="5F2179AC" w14:textId="77777777" w:rsidR="00747029" w:rsidRDefault="00CC363A">
            <w:r>
              <w:t>21</w:t>
            </w:r>
          </w:p>
        </w:tc>
        <w:tc>
          <w:tcPr>
            <w:tcW w:w="3517" w:type="dxa"/>
          </w:tcPr>
          <w:p w14:paraId="2245A91B" w14:textId="77777777" w:rsidR="00747029" w:rsidRDefault="00CC363A">
            <w:r>
              <w:t>Zgodność systemowa</w:t>
            </w:r>
          </w:p>
        </w:tc>
        <w:tc>
          <w:tcPr>
            <w:tcW w:w="2550" w:type="dxa"/>
          </w:tcPr>
          <w:p w14:paraId="657540AE" w14:textId="77777777" w:rsidR="00747029" w:rsidRDefault="00CC363A">
            <w:r>
              <w:t>Windows 11, Windows 10, macOS, Linux</w:t>
            </w:r>
          </w:p>
        </w:tc>
        <w:tc>
          <w:tcPr>
            <w:tcW w:w="2722" w:type="dxa"/>
          </w:tcPr>
          <w:p w14:paraId="5E3F452D" w14:textId="60C4A4FB" w:rsidR="00747029" w:rsidRDefault="00CC363A">
            <w:r>
              <w:t>Tak/Nie</w:t>
            </w:r>
          </w:p>
        </w:tc>
      </w:tr>
      <w:tr w:rsidR="00747029" w14:paraId="4876901F" w14:textId="77777777" w:rsidTr="00CC363A">
        <w:tc>
          <w:tcPr>
            <w:tcW w:w="1276" w:type="dxa"/>
          </w:tcPr>
          <w:p w14:paraId="0BF5B5E1" w14:textId="77777777" w:rsidR="00747029" w:rsidRDefault="00CC363A">
            <w:r>
              <w:t>22</w:t>
            </w:r>
          </w:p>
        </w:tc>
        <w:tc>
          <w:tcPr>
            <w:tcW w:w="3517" w:type="dxa"/>
          </w:tcPr>
          <w:p w14:paraId="6C4F2624" w14:textId="77777777" w:rsidR="00747029" w:rsidRDefault="00CC363A">
            <w:r>
              <w:t>Gwarancja</w:t>
            </w:r>
          </w:p>
        </w:tc>
        <w:tc>
          <w:tcPr>
            <w:tcW w:w="2550" w:type="dxa"/>
          </w:tcPr>
          <w:p w14:paraId="33773621" w14:textId="77777777" w:rsidR="00747029" w:rsidRDefault="00CC363A">
            <w:r>
              <w:t>min. 24 miesiące</w:t>
            </w:r>
          </w:p>
        </w:tc>
        <w:tc>
          <w:tcPr>
            <w:tcW w:w="2722" w:type="dxa"/>
          </w:tcPr>
          <w:p w14:paraId="7F645DFC" w14:textId="72FA0C38" w:rsidR="00747029" w:rsidRDefault="00CC363A">
            <w:r>
              <w:t>Tak/Nie</w:t>
            </w:r>
          </w:p>
        </w:tc>
      </w:tr>
      <w:tr w:rsidR="00747029" w14:paraId="26F3058C" w14:textId="77777777" w:rsidTr="00CC363A">
        <w:tc>
          <w:tcPr>
            <w:tcW w:w="1276" w:type="dxa"/>
          </w:tcPr>
          <w:p w14:paraId="0783CD9B" w14:textId="77777777" w:rsidR="00747029" w:rsidRDefault="00CC363A">
            <w:r>
              <w:t>23</w:t>
            </w:r>
          </w:p>
        </w:tc>
        <w:tc>
          <w:tcPr>
            <w:tcW w:w="3517" w:type="dxa"/>
          </w:tcPr>
          <w:p w14:paraId="66736CB4" w14:textId="77777777" w:rsidR="00747029" w:rsidRDefault="00CC363A">
            <w:r>
              <w:t>Stan urządzenia</w:t>
            </w:r>
          </w:p>
        </w:tc>
        <w:tc>
          <w:tcPr>
            <w:tcW w:w="2550" w:type="dxa"/>
          </w:tcPr>
          <w:p w14:paraId="751E1479" w14:textId="77777777" w:rsidR="00747029" w:rsidRDefault="00CC363A">
            <w:r>
              <w:t>Fabrycznie nowe, nieużywane</w:t>
            </w:r>
          </w:p>
        </w:tc>
        <w:tc>
          <w:tcPr>
            <w:tcW w:w="2722" w:type="dxa"/>
          </w:tcPr>
          <w:p w14:paraId="1E04530E" w14:textId="7DB3B4C7" w:rsidR="00747029" w:rsidRDefault="00CC363A">
            <w:r>
              <w:t>Tak/Nie</w:t>
            </w:r>
          </w:p>
        </w:tc>
      </w:tr>
    </w:tbl>
    <w:p w14:paraId="54288DF2" w14:textId="4279FE4A" w:rsidR="00747029" w:rsidRDefault="00CC363A">
      <w:r>
        <w:br/>
        <w:t>Uwagi:</w:t>
      </w:r>
      <w:r>
        <w:br/>
        <w:t>1. Urządzenie musi zapewniać prawidłowy i czytelny wydruk dokumentów generowanych z systemów gabinetowych oraz platformy P1.</w:t>
      </w:r>
      <w:r>
        <w:br/>
        <w:t>3. Dopuszcza się zaoferowanie urządzenia równoważnego spełniającego wszystkie wymagania minimalne.</w:t>
      </w:r>
      <w:r>
        <w:br/>
        <w:t>4. Sprzęt musi pochodzić z oficjalnej dystrybucji na rynek polski.</w:t>
      </w:r>
    </w:p>
    <w:p w14:paraId="5D0976C8" w14:textId="77777777" w:rsidR="00563671" w:rsidRPr="00563671" w:rsidRDefault="00563671" w:rsidP="00563671">
      <w:pPr>
        <w:widowControl w:val="0"/>
        <w:spacing w:after="0" w:line="180" w:lineRule="exact"/>
        <w:rPr>
          <w:rFonts w:ascii="Arial" w:eastAsia="Verdana" w:hAnsi="Arial" w:cs="Arial"/>
          <w:sz w:val="18"/>
          <w:szCs w:val="18"/>
          <w:bdr w:val="nil"/>
          <w:lang w:val="pl-PL" w:eastAsia="pl-PL"/>
        </w:rPr>
      </w:pPr>
      <w:r w:rsidRPr="00563671">
        <w:rPr>
          <w:rFonts w:ascii="Arial" w:eastAsia="Verdana" w:hAnsi="Arial" w:cs="Arial"/>
          <w:sz w:val="18"/>
          <w:szCs w:val="18"/>
          <w:bdr w:val="nil"/>
          <w:lang w:val="pl-PL" w:eastAsia="pl-PL"/>
        </w:rPr>
        <w:t>Wykonawca wypełnia prawą stronę tabeli, musi potwierdzić dokładne oferowane parametry w kolumnie „Parametry oferowane/podać zakres lub opisać”,</w:t>
      </w:r>
    </w:p>
    <w:p w14:paraId="4F1EB8F6" w14:textId="77777777" w:rsidR="00563671" w:rsidRPr="00563671" w:rsidRDefault="00563671" w:rsidP="00563671">
      <w:pPr>
        <w:widowControl w:val="0"/>
        <w:spacing w:after="0" w:line="180" w:lineRule="exact"/>
        <w:rPr>
          <w:rFonts w:ascii="Arial" w:eastAsia="Verdana" w:hAnsi="Arial" w:cs="Arial"/>
          <w:sz w:val="18"/>
          <w:szCs w:val="18"/>
          <w:bdr w:val="nil"/>
          <w:lang w:val="pl-PL" w:eastAsia="pl-PL"/>
        </w:rPr>
      </w:pPr>
    </w:p>
    <w:p w14:paraId="68AA9B31" w14:textId="77777777" w:rsidR="00563671" w:rsidRPr="00563671" w:rsidRDefault="00563671" w:rsidP="00563671">
      <w:pPr>
        <w:widowControl w:val="0"/>
        <w:spacing w:after="0" w:line="180" w:lineRule="exact"/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</w:pPr>
      <w:r w:rsidRPr="00563671"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  <w:t>Dokument należy złożyć wraz z ofertą.</w:t>
      </w:r>
    </w:p>
    <w:p w14:paraId="7410A13B" w14:textId="77777777" w:rsidR="00563671" w:rsidRPr="00563671" w:rsidRDefault="00563671" w:rsidP="00563671">
      <w:pPr>
        <w:widowControl w:val="0"/>
        <w:spacing w:after="0"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  <w:lang w:val="pl-PL" w:eastAsia="pl-PL"/>
        </w:rPr>
      </w:pPr>
      <w:r w:rsidRPr="00563671">
        <w:rPr>
          <w:rFonts w:ascii="Tahoma" w:eastAsia="Verdana" w:hAnsi="Tahoma" w:cs="Tahoma"/>
          <w:sz w:val="18"/>
          <w:szCs w:val="18"/>
          <w:bdr w:val="nil"/>
          <w:lang w:val="pl-PL" w:eastAsia="pl-PL"/>
        </w:rPr>
        <w:t>…………………………………………………………</w:t>
      </w:r>
    </w:p>
    <w:p w14:paraId="3D064CFE" w14:textId="77777777" w:rsidR="00563671" w:rsidRPr="00563671" w:rsidRDefault="00563671" w:rsidP="00563671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</w:pPr>
      <w:r w:rsidRPr="00563671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podpis/podpisy osoby/osób uprawnionej/ych do</w:t>
      </w:r>
    </w:p>
    <w:p w14:paraId="35C49027" w14:textId="77777777" w:rsidR="00563671" w:rsidRPr="00563671" w:rsidRDefault="00563671" w:rsidP="00563671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bdr w:val="nil"/>
          <w:lang w:val="pl-PL"/>
        </w:rPr>
      </w:pPr>
      <w:r w:rsidRPr="00563671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składania oświadczeń woli w imieniu Wykonawcy</w:t>
      </w:r>
    </w:p>
    <w:p w14:paraId="41C10BCC" w14:textId="4B6E2EE2" w:rsidR="00CC363A" w:rsidRDefault="00CC363A" w:rsidP="00563671"/>
    <w:sectPr w:rsidR="00CC363A" w:rsidSect="00B5289F">
      <w:pgSz w:w="12240" w:h="15840"/>
      <w:pgMar w:top="709" w:right="1325" w:bottom="1135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2869861">
    <w:abstractNumId w:val="8"/>
  </w:num>
  <w:num w:numId="2" w16cid:durableId="574054982">
    <w:abstractNumId w:val="6"/>
  </w:num>
  <w:num w:numId="3" w16cid:durableId="1972587481">
    <w:abstractNumId w:val="5"/>
  </w:num>
  <w:num w:numId="4" w16cid:durableId="1566068129">
    <w:abstractNumId w:val="4"/>
  </w:num>
  <w:num w:numId="5" w16cid:durableId="2131435194">
    <w:abstractNumId w:val="7"/>
  </w:num>
  <w:num w:numId="6" w16cid:durableId="34086515">
    <w:abstractNumId w:val="3"/>
  </w:num>
  <w:num w:numId="7" w16cid:durableId="304971111">
    <w:abstractNumId w:val="2"/>
  </w:num>
  <w:num w:numId="8" w16cid:durableId="1184320503">
    <w:abstractNumId w:val="1"/>
  </w:num>
  <w:num w:numId="9" w16cid:durableId="89142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25BD"/>
    <w:rsid w:val="00242C75"/>
    <w:rsid w:val="0029639D"/>
    <w:rsid w:val="00326F90"/>
    <w:rsid w:val="0036078E"/>
    <w:rsid w:val="0043204B"/>
    <w:rsid w:val="00563671"/>
    <w:rsid w:val="0064798D"/>
    <w:rsid w:val="006B0C24"/>
    <w:rsid w:val="0072481F"/>
    <w:rsid w:val="00747029"/>
    <w:rsid w:val="00AA1D8D"/>
    <w:rsid w:val="00B47730"/>
    <w:rsid w:val="00B5289F"/>
    <w:rsid w:val="00CB0664"/>
    <w:rsid w:val="00CC36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E3EAF0"/>
  <w14:defaultImageDpi w14:val="300"/>
  <w15:docId w15:val="{B46A2E00-6B0F-4DB1-B38F-E23488AD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re">
    <w:name w:val="Treść"/>
    <w:rsid w:val="00CC36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pl-PL"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Joanna Jeleniewicz</cp:lastModifiedBy>
  <cp:revision>6</cp:revision>
  <dcterms:created xsi:type="dcterms:W3CDTF">2026-02-20T17:13:00Z</dcterms:created>
  <dcterms:modified xsi:type="dcterms:W3CDTF">2026-03-16T08:50:00Z</dcterms:modified>
  <cp:category/>
</cp:coreProperties>
</file>